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21:17 МСК · База обновлена: 22.08.2026, 20:18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Ребенок М. 5 лет, проживающий в семье из 5 человек на 1 этаже многоэтажного дома, заболел корью 28.11., течение болезни тяжелое, госпитализирован. Ребенок не вакцинирован из-за медотвода (врожденный порок сердца в стадии ремиссии), детский сад не посещает. В семье еще 2 детей: ребенок в возрасте 8 месяцев и ребенок 7 лет-школьник, привитый от кори в соответствии с календарем прививок. Мама детей, преподаватель ВУЗа, переболела корью (имеется документальное подтверждение). Отец детей корью не болел и прививок от кори не имеет.</w:t>
      </w:r>
    </w:p>
    <w:p>
      <w:pPr>
        <w:spacing w:after="58"/>
      </w:pPr>
      <w:r>
        <w:rPr>
          <w:b w:val="0"/>
          <w:i w:val="0"/>
        </w:rPr>
        <w:t>При проведении эпидрасследования выявлено, что 07.11 зарегистрирована корь у ребенка Р., проживающего в этом же подъезде дома на втором этаже. При этом никакие противоэпидемические мероприятия не проводились.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источником кори для больного М.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ребенок Р.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брат 7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отец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ребенка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ребенок Р.</w:t>
      </w:r>
    </w:p>
    <w:p>
      <w:pPr>
        <w:spacing w:after="58"/>
      </w:pPr>
      <w:r>
        <w:rPr>
          <w:b w:val="0"/>
          <w:i w:val="0"/>
        </w:rPr>
        <w:t>«Резервуар и источник инфекции. Корь — типичная антропонозная инфекция. Источником возбудителя инфекции может быть больной корью человек, который выделяет вирус в последние 1–2 дня инкубационного периода и первые 4 дня периода кожных высыпаний. Больные корью являются источниками возбудителя независимо от клинической формы заболевания».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домом,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квартирой, где проживает ребенок М.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подъездом дома,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этажом подъезда, где проживает ребенок М. 5 лет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подъездом дома, где проживают заболевшие дети</w:t>
      </w:r>
    </w:p>
    <w:p>
      <w:pPr>
        <w:spacing w:after="58"/>
      </w:pPr>
      <w:r>
        <w:rPr>
          <w:b w:val="0"/>
          <w:i w:val="0"/>
        </w:rPr>
        <w:t>«Границами очага кори следует считать весь организованный коллектив (детское дошкольное учреждение, школа, ПТУ, вуз (курс, факультет)), общежитие, квартира и подъезд, где проживает больной. Если случай кори зарегистрирован в сельской местности или в небольшом населенном пункте, очагом следует считать весь населенный пункт».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особенностям возбудителя кори, определяющим границы очага,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возбудителя к дезинфицирующим средствам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высокую контагиозность и способность распространяться с потоком воздуха на значительные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возбудителя во внешней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способность возбудителя к сохранению на объектах окружающей среды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чрезвычайно высокую контагиозность и способность распространяться с потоком воздуха на значительные расстояния</w:t>
      </w:r>
    </w:p>
    <w:p>
      <w:pPr>
        <w:spacing w:after="58"/>
      </w:pPr>
      <w:r>
        <w:rPr>
          <w:b w:val="0"/>
          <w:i w:val="0"/>
        </w:rPr>
        <w:t>«Пути и факторы передачи. Вирус распространяется от человека к человеку главным образом с помощью мельчайших капелек аэрозоля отделяемого слизистых оболочек верхних дыхательных путей при разговоре, кашле, чихании (воздушно-капельный путь), но может также распространяться с ядрышками высохших капелек слизи (воздушно-пылевой путь). Благодаря высокой дисперсности слизистого аэрозоля и малой скорости его оседания, вирус кори может распространяться с потоком воздуха на значительные расстояния».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больного М.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IgM-класса методом иммуноферментного анализа (ИФА)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секрета 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выделения РНК вируса кори молекулярно-биологическим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лихорадки и пятнисто-папулезной сыпи у больного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выявления в сыворотке крови специфических антител IgM-класса методом иммуноферментного анализа (ИФА)</w:t>
      </w:r>
    </w:p>
    <w:p>
      <w:pPr>
        <w:spacing w:after="58"/>
      </w:pPr>
      <w:r>
        <w:rPr>
          <w:b w:val="0"/>
          <w:i w:val="0"/>
        </w:rPr>
        <w:t>Выявление в сыворотке крови больного (лиц с подозрением на заболевание) специфических антител, относящихся к иммуноглобулинам класса М (далее - IgM) методом иммуноферментного анализа (далее - ИФА) является основанием для установления (подтверждения) диагноза "корь", "краснуха".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Больной М.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 соматического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госпитализации в бокс соматического педиатрического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госпитализации в инфекционный стационар</w:t>
      </w:r>
    </w:p>
    <w:p>
      <w:pPr>
        <w:spacing w:after="58"/>
      </w:pPr>
      <w:r>
        <w:rPr>
          <w:b w:val="0"/>
          <w:i w:val="0"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</w:r>
    </w:p>
    <w:p>
      <w:pPr>
        <w:spacing w:after="58"/>
      </w:pPr>
      <w:r>
        <w:rPr>
          <w:b w:val="0"/>
          <w:i w:val="0"/>
        </w:rPr>
        <w:t>* тяжелого клинического течения заболевания;</w:t>
      </w:r>
    </w:p>
    <w:p>
      <w:pPr>
        <w:spacing w:after="58"/>
      </w:pPr>
      <w:r>
        <w:rPr>
          <w:b w:val="0"/>
          <w:i w:val="0"/>
        </w:rPr>
        <w:t>* независимо от формы течения заболевания - лица из организаций с круглосуточным пребыванием детей или взрослых; лица, проживающие в общежитиях и в неблагоприятных бытовых условиях (в том числе коммунальных квартирах); при наличии в семье заболевшего лиц из числа декретированных групп населения.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Решение о госпитализации больного М. обосновано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присутствием в семье еще двоих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тяжестью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возникновением второго случая кори в подъезде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возможным дальнейшим распространением заболевания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тяжестью клинического течения</w:t>
      </w:r>
    </w:p>
    <w:p>
      <w:pPr>
        <w:spacing w:after="58"/>
      </w:pPr>
      <w:r>
        <w:rPr>
          <w:b w:val="0"/>
          <w:i w:val="0"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</w:r>
    </w:p>
    <w:p>
      <w:pPr>
        <w:spacing w:after="58"/>
      </w:pPr>
      <w:r>
        <w:rPr>
          <w:b w:val="0"/>
          <w:i w:val="0"/>
        </w:rPr>
        <w:t>* тяжелого клинического течения заболевания;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всеми проживающими в квартире, кроме матери и отца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всеми, кто был в контакте с больным 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 ребенком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за всеми, кто был в контакте с больным М.</w:t>
      </w:r>
    </w:p>
    <w:p>
      <w:pPr>
        <w:spacing w:after="58"/>
      </w:pPr>
      <w:r>
        <w:rPr>
          <w:b w:val="0"/>
          <w:i w:val="0"/>
        </w:rPr>
        <w:t>За лицами, общавшимися с больными корью, краснухой или эпидемическим паротитом устанавливается медицинское наблюдение в течение 21 дня с момента выявления последнего случая заболевания в очаге.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Дезинфекционные мероприятия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ограничиваются проведением текущей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санитарно-эпидемиологическими правилами не регламентированы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санитарно-эпидемиологическими правилами не регламентированы</w:t>
      </w:r>
    </w:p>
    <w:p>
      <w:pPr>
        <w:spacing w:after="58"/>
      </w:pPr>
      <w:r>
        <w:rPr>
          <w:b w:val="0"/>
          <w:i w:val="0"/>
        </w:rPr>
        <w:t>В инфекционных очагах и в медицинских организациях проводится влажная уборка с использованием моюще-дезинфицирующих средств, разрешенных для применения, по режиму, рекомендованному при вирусных инфекциях, с последующим проветриванием помещения.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против кори подлежат не болевшие ранее, не привитые, не имеющие сведений о прививках, привитые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дети до 1 года не позднее 72 часов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дети до 1 года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 жители подъезда, без ограничения возраста, не позднее 72 часов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взрослые жители подъезда, без ограничения возраста, не позднее 5 дней с момента выявления больного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все жители подъезда, без ограничения возраста, не позднее 72 часов с момента выявления больного</w:t>
      </w:r>
    </w:p>
    <w:p>
      <w:pPr>
        <w:spacing w:after="58"/>
      </w:pPr>
      <w:r>
        <w:rPr>
          <w:b w:val="0"/>
          <w:i w:val="0"/>
        </w:rPr>
        <w:t>Иммунизации против кори по эпидемическим показаниям подлежат лица, имевшие контакт с больным (при подозрении на заболевание), не болевшие корью ранее, не привитые, не имеющие сведений о прививках против кори, а также лица, привитые против кори однократно - без ограничения возраста.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 членов семьи иммуноглобулин человека нормальный должен быть введен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членам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ребенку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ребенку 8 месяцев</w:t>
      </w:r>
    </w:p>
    <w:p>
      <w:pPr>
        <w:spacing w:after="58"/>
      </w:pPr>
      <w:r>
        <w:rPr>
          <w:b w:val="0"/>
          <w:i w:val="0"/>
        </w:rPr>
        <w:t>Детям, не привитым против кори или эпидемического паротита (не достигшим прививочного возраста или не получившим прививки в связи с медицинскими противопоказаниями или отказом от прививок) не позднее 5-го дня с момента контакта с больным вводится иммуноглобулин человека нормальный (далее - иммуноглобулин) в соответствии с инструкцией по его применению.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Врач-педиатр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2 - 12</w:t>
      </w:r>
    </w:p>
    <w:p>
      <w:pPr>
        <w:spacing w:after="58"/>
      </w:pPr>
      <w:r>
        <w:rPr>
          <w:b w:val="0"/>
          <w:i w:val="0"/>
        </w:rPr>
        <w:t>В случае выявления больного корью, краснухой или эпидемическим паротитом или лиц с подозрением на эти заболевания, медицинские работники организаций и частнопрактикующие медицинские работники обязаны в течение 2 часов сообщить об этом по телефону и в течение 12 часов направить экстренное извещение установленной формы (N 058/у) в орган, осуществляющий государственный санитарно-эпидемиологический надзор на территории, где выявлен случай заболевания.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Отличительной особенностью регистрации случаев кори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оформление внеочередного донесения (форма №059/у)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оформление экстренного извещения (форма N 058/у)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в электронной централизованной информационной системе инфекционных заболеваний (ЦИСИЗ)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регистрация и учет в «Журнале учета инфекционных заболеваний» (форма N 060/у)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регистрация в электронной централизованной информационной системе инфекционных заболеваний (ЦИСИЗ)</w:t>
      </w:r>
    </w:p>
    <w:p>
      <w:pPr>
        <w:spacing w:after="58"/>
      </w:pPr>
      <w:r>
        <w:rPr>
          <w:b w:val="0"/>
          <w:i w:val="0"/>
        </w:rPr>
        <w:t>Случаи кори и краснухи подлежат регистрации в электронной централизованной информационной системе инфекционных заболеваний (далее - ЦИСИЗ). Ввод данных в систему ЦИСИЗ осуществляют ответственные специалисты РЦ. Контроль за введением данных осуществляет ННМЦ.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5i1jbn#paragraph_5i1jbn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d2dsrl#paragraph_d2dsrl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tom1/?anchor=paragraph_ihlirg#paragraph_ihlirg" TargetMode="External"/><Relationship Id="rId25" Type="http://schemas.openxmlformats.org/officeDocument/2006/relationships/hyperlink" Target="https://library.mededtech.ru/rest/documents/sanpin3686_25/" TargetMode="External"/><Relationship Id="rId26" Type="http://schemas.openxmlformats.org/officeDocument/2006/relationships/hyperlink" Target="https://library.mededtech.ru/rest/documents/sanpin3686_25/#paragraph_33i3ca" TargetMode="External"/><Relationship Id="rId27" Type="http://schemas.openxmlformats.org/officeDocument/2006/relationships/hyperlink" Target="https://library.mededtech.ru/rest/documents/sanpin3686_25/#paragraph_pavpsq" TargetMode="External"/><Relationship Id="rId28" Type="http://schemas.openxmlformats.org/officeDocument/2006/relationships/hyperlink" Target="https://library.mededtech.ru/rest/documents/sanpin3686_25/#list_item_4q77cb" TargetMode="External"/><Relationship Id="rId29" Type="http://schemas.openxmlformats.org/officeDocument/2006/relationships/hyperlink" Target="https://library.mededtech.ru/rest/documents/sanpin3686_25/#paragraph_h08isp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sanpin3686_25/#paragraph_397u8q" TargetMode="External"/><Relationship Id="rId32" Type="http://schemas.openxmlformats.org/officeDocument/2006/relationships/hyperlink" Target="https://library.mededtech.ru/rest/documents/sanpin3686_25/#paragraph_6hpb47" TargetMode="External"/><Relationship Id="rId33" Type="http://schemas.openxmlformats.org/officeDocument/2006/relationships/hyperlink" Target="https://library.mededtech.ru/rest/documents/sanpin3686_25/#paragraph_djftqi" TargetMode="External"/><Relationship Id="rId34" Type="http://schemas.openxmlformats.org/officeDocument/2006/relationships/hyperlink" Target="https://library.mededtech.ru/rest/documents/sanpin3686_25/#paragraph_6c38us" TargetMode="External"/><Relationship Id="rId35" Type="http://schemas.openxmlformats.org/officeDocument/2006/relationships/hyperlink" Target="https://library.mededtech.ru/rest/documents/sanpin3686_25/#paragraph_pl66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